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94E6" w14:textId="739A9A74" w:rsidR="00617EEA" w:rsidRPr="0037647D" w:rsidRDefault="00D6376F" w:rsidP="00EF4C20">
      <w:pPr>
        <w:pStyle w:val="Titolo1"/>
        <w:jc w:val="center"/>
        <w:rPr>
          <w:rFonts w:ascii="Arial" w:hAnsi="Arial" w:cs="Arial"/>
        </w:rPr>
      </w:pPr>
      <w:r w:rsidRPr="0037647D">
        <w:rPr>
          <w:rFonts w:ascii="Arial" w:hAnsi="Arial" w:cs="Arial"/>
        </w:rPr>
        <w:t>RICHIESTA DI VARIANTE</w:t>
      </w:r>
    </w:p>
    <w:p w14:paraId="7D945817" w14:textId="77777777" w:rsidR="00D6376F" w:rsidRPr="0037647D" w:rsidRDefault="00D6376F" w:rsidP="00D6376F">
      <w:pPr>
        <w:ind w:left="5387"/>
        <w:rPr>
          <w:rFonts w:ascii="Arial" w:hAnsi="Arial" w:cs="Arial"/>
        </w:rPr>
      </w:pPr>
    </w:p>
    <w:p w14:paraId="3F0469CF" w14:textId="77777777" w:rsidR="00D6376F" w:rsidRPr="0037647D" w:rsidRDefault="00D6376F" w:rsidP="00D6376F">
      <w:pPr>
        <w:spacing w:after="0"/>
        <w:ind w:left="4678"/>
        <w:rPr>
          <w:rFonts w:ascii="Arial" w:hAnsi="Arial" w:cs="Arial"/>
        </w:rPr>
      </w:pPr>
      <w:bookmarkStart w:id="0" w:name="_Hlk208077079"/>
      <w:r w:rsidRPr="0037647D">
        <w:rPr>
          <w:rFonts w:ascii="Arial" w:hAnsi="Arial" w:cs="Arial"/>
        </w:rPr>
        <w:t>Spett.le Agenzia Laore Sardegna</w:t>
      </w:r>
    </w:p>
    <w:p w14:paraId="275C02FE" w14:textId="77777777" w:rsidR="00D6376F" w:rsidRPr="0037647D" w:rsidRDefault="00D6376F" w:rsidP="00D6376F">
      <w:pPr>
        <w:ind w:left="4678"/>
        <w:rPr>
          <w:rFonts w:ascii="Arial" w:hAnsi="Arial" w:cs="Arial"/>
        </w:rPr>
      </w:pPr>
      <w:r w:rsidRPr="0037647D">
        <w:rPr>
          <w:rFonts w:ascii="Arial" w:hAnsi="Arial" w:cs="Arial"/>
        </w:rPr>
        <w:t>PEC: protocollo.agenzia.laore@pec.it</w:t>
      </w:r>
    </w:p>
    <w:bookmarkEnd w:id="0"/>
    <w:p w14:paraId="0FEB871E" w14:textId="77777777" w:rsidR="00D6376F" w:rsidRPr="0037647D" w:rsidRDefault="00D6376F" w:rsidP="00D6376F">
      <w:pPr>
        <w:rPr>
          <w:rFonts w:ascii="Arial" w:hAnsi="Arial" w:cs="Arial"/>
        </w:rPr>
      </w:pPr>
    </w:p>
    <w:p w14:paraId="6F1E5593" w14:textId="338ADD9B" w:rsidR="00EF4C20" w:rsidRPr="0037647D" w:rsidRDefault="00D6376F" w:rsidP="00EF4C20">
      <w:pPr>
        <w:jc w:val="both"/>
        <w:rPr>
          <w:rFonts w:ascii="Arial" w:hAnsi="Arial" w:cs="Arial"/>
        </w:rPr>
      </w:pPr>
      <w:bookmarkStart w:id="1" w:name="_Hlk208134965"/>
      <w:r w:rsidRPr="0037647D">
        <w:rPr>
          <w:rFonts w:ascii="Arial" w:hAnsi="Arial" w:cs="Arial"/>
        </w:rPr>
        <w:t xml:space="preserve">Il sottoscritto ________________________________, in qualità di legale rappresentante </w:t>
      </w:r>
      <w:r w:rsidR="001F7377" w:rsidRPr="001F7377">
        <w:rPr>
          <w:rFonts w:ascii="Arial" w:hAnsi="Arial" w:cs="Arial"/>
        </w:rPr>
        <w:t xml:space="preserve">dell’azienda agricola denominata ____________________, CUAA </w:t>
      </w:r>
      <w:r w:rsidRPr="0037647D">
        <w:rPr>
          <w:rFonts w:ascii="Arial" w:hAnsi="Arial" w:cs="Arial"/>
        </w:rPr>
        <w:t xml:space="preserve">________beneficiaria del contributo concesso con </w:t>
      </w:r>
      <w:r w:rsidR="001B08F3">
        <w:rPr>
          <w:rFonts w:ascii="Arial" w:hAnsi="Arial" w:cs="Arial"/>
        </w:rPr>
        <w:t>determinazione</w:t>
      </w:r>
      <w:r w:rsidRPr="0037647D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1"/>
      <w:r w:rsidR="00BC75FE">
        <w:rPr>
          <w:rFonts w:ascii="Arial" w:hAnsi="Arial" w:cs="Arial"/>
        </w:rPr>
        <w:t xml:space="preserve"> - </w:t>
      </w:r>
      <w:r w:rsidR="00BC75FE" w:rsidRPr="00BC75FE">
        <w:rPr>
          <w:rFonts w:ascii="Arial" w:hAnsi="Arial" w:cs="Arial"/>
        </w:rPr>
        <w:t>CUP G79I2400182000</w:t>
      </w:r>
      <w:r w:rsidR="001B08F3">
        <w:rPr>
          <w:rFonts w:ascii="Arial" w:hAnsi="Arial" w:cs="Arial"/>
        </w:rPr>
        <w:t>,</w:t>
      </w:r>
    </w:p>
    <w:p w14:paraId="2B09DE38" w14:textId="77777777" w:rsidR="00EF4C20" w:rsidRPr="0037647D" w:rsidRDefault="00000000" w:rsidP="00EF4C20">
      <w:pPr>
        <w:jc w:val="center"/>
        <w:rPr>
          <w:rFonts w:ascii="Arial" w:hAnsi="Arial" w:cs="Arial"/>
          <w:b/>
          <w:bCs/>
        </w:rPr>
      </w:pPr>
      <w:r w:rsidRPr="0037647D">
        <w:rPr>
          <w:rFonts w:ascii="Arial" w:hAnsi="Arial" w:cs="Arial"/>
          <w:b/>
          <w:bCs/>
        </w:rPr>
        <w:t>CHIEDE</w:t>
      </w:r>
    </w:p>
    <w:p w14:paraId="5BF8FCBA" w14:textId="469C9B54" w:rsidR="00617EEA" w:rsidRPr="0037647D" w:rsidRDefault="00000000" w:rsidP="00D6376F">
      <w:pPr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 xml:space="preserve">ai sensi dell’art. 14 del Bando, l’autorizzazione alla </w:t>
      </w:r>
      <w:r w:rsidR="005A093B" w:rsidRPr="0037647D">
        <w:rPr>
          <w:rFonts w:ascii="Arial" w:hAnsi="Arial" w:cs="Arial"/>
        </w:rPr>
        <w:t xml:space="preserve">seguente </w:t>
      </w:r>
      <w:r w:rsidRPr="0037647D">
        <w:rPr>
          <w:rFonts w:ascii="Arial" w:hAnsi="Arial" w:cs="Arial"/>
        </w:rPr>
        <w:t>variante del progetto</w:t>
      </w:r>
    </w:p>
    <w:p w14:paraId="245D25FD" w14:textId="77777777" w:rsidR="00D6376F" w:rsidRPr="0037647D" w:rsidRDefault="00D6376F" w:rsidP="00D6376F">
      <w:pPr>
        <w:spacing w:line="240" w:lineRule="auto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Titolo intervento: ________________________________________________________</w:t>
      </w:r>
    </w:p>
    <w:p w14:paraId="24871D86" w14:textId="77777777" w:rsidR="00D6376F" w:rsidRPr="0037647D" w:rsidRDefault="00D6376F" w:rsidP="00D6376F">
      <w:pPr>
        <w:spacing w:line="240" w:lineRule="auto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Luogo di realizzazione dell’intervento: _______________________________________</w:t>
      </w:r>
    </w:p>
    <w:p w14:paraId="4C61CBA5" w14:textId="77777777" w:rsidR="00D6376F" w:rsidRPr="0037647D" w:rsidRDefault="00D6376F" w:rsidP="00D6376F">
      <w:pPr>
        <w:spacing w:line="240" w:lineRule="auto"/>
        <w:jc w:val="both"/>
        <w:rPr>
          <w:rFonts w:ascii="Arial" w:hAnsi="Arial" w:cs="Arial"/>
        </w:rPr>
      </w:pPr>
    </w:p>
    <w:p w14:paraId="7A0460AE" w14:textId="77777777" w:rsidR="00617EEA" w:rsidRPr="0037647D" w:rsidRDefault="00000000" w:rsidP="00D6376F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37647D">
        <w:rPr>
          <w:rFonts w:ascii="Arial" w:hAnsi="Arial" w:cs="Arial"/>
          <w:color w:val="auto"/>
          <w:sz w:val="22"/>
          <w:szCs w:val="22"/>
        </w:rPr>
        <w:t>1. Motivazioni della variante</w:t>
      </w:r>
    </w:p>
    <w:p w14:paraId="14FDEFBF" w14:textId="77777777" w:rsidR="00617EEA" w:rsidRPr="0037647D" w:rsidRDefault="00000000" w:rsidP="00D6376F">
      <w:pPr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(Descrivere le circostanze sopravvenute, rilevanti e non prevedibili, che rendono necessaria la modifica)</w:t>
      </w:r>
    </w:p>
    <w:p w14:paraId="6CE321AA" w14:textId="7D97203E" w:rsidR="00617EEA" w:rsidRPr="0037647D" w:rsidRDefault="00000000" w:rsidP="00D6376F">
      <w:pPr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08F6833" w14:textId="77777777" w:rsidR="00617EEA" w:rsidRPr="0037647D" w:rsidRDefault="00000000" w:rsidP="00D6376F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37647D">
        <w:rPr>
          <w:rFonts w:ascii="Arial" w:hAnsi="Arial" w:cs="Arial"/>
          <w:color w:val="auto"/>
          <w:sz w:val="22"/>
          <w:szCs w:val="22"/>
        </w:rPr>
        <w:t>2. Descrizione della variante proposta</w:t>
      </w:r>
    </w:p>
    <w:p w14:paraId="789D46AA" w14:textId="6292BD11" w:rsidR="00617EEA" w:rsidRPr="0037647D" w:rsidRDefault="00000000" w:rsidP="00D6376F">
      <w:pPr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 xml:space="preserve">(Indicare in </w:t>
      </w:r>
      <w:r w:rsidR="001F7377">
        <w:rPr>
          <w:rFonts w:ascii="Arial" w:hAnsi="Arial" w:cs="Arial"/>
        </w:rPr>
        <w:t xml:space="preserve">che </w:t>
      </w:r>
      <w:r w:rsidRPr="0037647D">
        <w:rPr>
          <w:rFonts w:ascii="Arial" w:hAnsi="Arial" w:cs="Arial"/>
        </w:rPr>
        <w:t>cosa consiste la modifica)</w:t>
      </w:r>
    </w:p>
    <w:p w14:paraId="44ACD54E" w14:textId="4D0D4FC5" w:rsidR="00617EEA" w:rsidRPr="0037647D" w:rsidRDefault="00000000" w:rsidP="00D6376F">
      <w:pPr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.................................................................................................................</w:t>
      </w:r>
    </w:p>
    <w:p w14:paraId="357FDA64" w14:textId="77777777" w:rsidR="00617EEA" w:rsidRPr="0037647D" w:rsidRDefault="00000000" w:rsidP="00D6376F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37647D">
        <w:rPr>
          <w:rFonts w:ascii="Arial" w:hAnsi="Arial" w:cs="Arial"/>
          <w:color w:val="auto"/>
          <w:sz w:val="22"/>
          <w:szCs w:val="22"/>
        </w:rPr>
        <w:t>3. Documentazione allegata</w:t>
      </w:r>
    </w:p>
    <w:p w14:paraId="3228D3DE" w14:textId="3B85E19C" w:rsidR="005A093B" w:rsidRPr="0037647D" w:rsidRDefault="005A093B" w:rsidP="00D6376F">
      <w:pPr>
        <w:pStyle w:val="Paragrafoelenco"/>
        <w:numPr>
          <w:ilvl w:val="0"/>
          <w:numId w:val="12"/>
        </w:numPr>
        <w:ind w:left="709" w:hanging="633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Documentazione tecnica illustrative (relazione)</w:t>
      </w:r>
    </w:p>
    <w:p w14:paraId="7097D4D8" w14:textId="5FA86DE9" w:rsidR="005A093B" w:rsidRPr="0037647D" w:rsidRDefault="00000000" w:rsidP="00D6376F">
      <w:pPr>
        <w:pStyle w:val="Paragrafoelenco"/>
        <w:numPr>
          <w:ilvl w:val="0"/>
          <w:numId w:val="12"/>
        </w:numPr>
        <w:ind w:left="709" w:hanging="633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Quadro comparativo tra progetto approvato e variante proposta</w:t>
      </w:r>
      <w:r w:rsidR="005A093B" w:rsidRPr="0037647D">
        <w:rPr>
          <w:rFonts w:ascii="Arial" w:hAnsi="Arial" w:cs="Arial"/>
        </w:rPr>
        <w:t xml:space="preserve"> </w:t>
      </w:r>
    </w:p>
    <w:p w14:paraId="3F7C9E24" w14:textId="3119C539" w:rsidR="005A093B" w:rsidRPr="0037647D" w:rsidRDefault="00000000" w:rsidP="00D6376F">
      <w:pPr>
        <w:pStyle w:val="Paragrafoelenco"/>
        <w:numPr>
          <w:ilvl w:val="0"/>
          <w:numId w:val="12"/>
        </w:numPr>
        <w:ind w:left="709" w:hanging="633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Cronoprogramma aggiornato (se necessario)</w:t>
      </w:r>
    </w:p>
    <w:p w14:paraId="793D751F" w14:textId="2C1D9B11" w:rsidR="005A093B" w:rsidRPr="0037647D" w:rsidRDefault="00000000" w:rsidP="00D6376F">
      <w:pPr>
        <w:pStyle w:val="Paragrafoelenco"/>
        <w:numPr>
          <w:ilvl w:val="0"/>
          <w:numId w:val="12"/>
        </w:numPr>
        <w:ind w:left="709" w:hanging="633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Stima dei costi aggiornati</w:t>
      </w:r>
    </w:p>
    <w:p w14:paraId="04EA0BFE" w14:textId="6337AC87" w:rsidR="00617EEA" w:rsidRPr="0037647D" w:rsidRDefault="00000000" w:rsidP="00D6376F">
      <w:pPr>
        <w:pStyle w:val="Paragrafoelenco"/>
        <w:numPr>
          <w:ilvl w:val="0"/>
          <w:numId w:val="12"/>
        </w:numPr>
        <w:ind w:left="709" w:hanging="633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Eventuali ulteriori elaborati tecnici</w:t>
      </w:r>
      <w:r w:rsidR="005A093B" w:rsidRPr="0037647D">
        <w:rPr>
          <w:rFonts w:ascii="Arial" w:hAnsi="Arial" w:cs="Arial"/>
        </w:rPr>
        <w:t xml:space="preserve"> (specificare) ____________</w:t>
      </w:r>
    </w:p>
    <w:p w14:paraId="6B303555" w14:textId="26A9D6B8" w:rsidR="005A093B" w:rsidRPr="0037647D" w:rsidRDefault="005A093B" w:rsidP="005A093B">
      <w:pPr>
        <w:jc w:val="center"/>
        <w:rPr>
          <w:rFonts w:ascii="Arial" w:hAnsi="Arial" w:cs="Arial"/>
          <w:b/>
          <w:bCs/>
        </w:rPr>
      </w:pPr>
      <w:r w:rsidRPr="0037647D">
        <w:rPr>
          <w:rFonts w:ascii="Arial" w:hAnsi="Arial" w:cs="Arial"/>
          <w:b/>
          <w:bCs/>
        </w:rPr>
        <w:t>DICHIARA</w:t>
      </w:r>
    </w:p>
    <w:p w14:paraId="0D6B691F" w14:textId="249726E2" w:rsidR="005A093B" w:rsidRPr="0037647D" w:rsidRDefault="00000000" w:rsidP="00D6376F">
      <w:pPr>
        <w:spacing w:line="240" w:lineRule="auto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 xml:space="preserve">- </w:t>
      </w:r>
      <w:r w:rsidR="005A093B" w:rsidRPr="0037647D">
        <w:rPr>
          <w:rFonts w:ascii="Arial" w:hAnsi="Arial" w:cs="Arial"/>
        </w:rPr>
        <w:t xml:space="preserve">che </w:t>
      </w:r>
      <w:r w:rsidRPr="0037647D">
        <w:rPr>
          <w:rFonts w:ascii="Arial" w:hAnsi="Arial" w:cs="Arial"/>
        </w:rPr>
        <w:t>la variante proposta non comporta incremento del contributo concesso;</w:t>
      </w:r>
      <w:r w:rsidR="005A093B" w:rsidRPr="0037647D">
        <w:rPr>
          <w:rFonts w:ascii="Arial" w:hAnsi="Arial" w:cs="Arial"/>
        </w:rPr>
        <w:t xml:space="preserve"> </w:t>
      </w:r>
    </w:p>
    <w:p w14:paraId="191EA203" w14:textId="0607BFFC" w:rsidR="005A093B" w:rsidRPr="0037647D" w:rsidRDefault="00000000" w:rsidP="00D6376F">
      <w:pPr>
        <w:spacing w:line="240" w:lineRule="auto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t>-</w:t>
      </w:r>
      <w:r w:rsidR="005A093B" w:rsidRPr="0037647D">
        <w:rPr>
          <w:rFonts w:ascii="Arial" w:hAnsi="Arial" w:cs="Arial"/>
        </w:rPr>
        <w:t xml:space="preserve"> che</w:t>
      </w:r>
      <w:r w:rsidRPr="0037647D">
        <w:rPr>
          <w:rFonts w:ascii="Arial" w:hAnsi="Arial" w:cs="Arial"/>
        </w:rPr>
        <w:t xml:space="preserve"> l’intervento mantiene la funzionalità complessiva e la coerenza con gli obiettivi originari;</w:t>
      </w:r>
    </w:p>
    <w:p w14:paraId="2CC5F6C8" w14:textId="20969420" w:rsidR="00617EEA" w:rsidRPr="0037647D" w:rsidRDefault="00000000" w:rsidP="00D6376F">
      <w:pPr>
        <w:spacing w:line="240" w:lineRule="auto"/>
        <w:jc w:val="both"/>
        <w:rPr>
          <w:rFonts w:ascii="Arial" w:hAnsi="Arial" w:cs="Arial"/>
        </w:rPr>
      </w:pPr>
      <w:r w:rsidRPr="0037647D">
        <w:rPr>
          <w:rFonts w:ascii="Arial" w:hAnsi="Arial" w:cs="Arial"/>
        </w:rPr>
        <w:lastRenderedPageBreak/>
        <w:t>-</w:t>
      </w:r>
      <w:r w:rsidR="005A093B" w:rsidRPr="0037647D">
        <w:rPr>
          <w:rFonts w:ascii="Arial" w:hAnsi="Arial" w:cs="Arial"/>
        </w:rPr>
        <w:t xml:space="preserve">che gli </w:t>
      </w:r>
      <w:r w:rsidRPr="0037647D">
        <w:rPr>
          <w:rFonts w:ascii="Arial" w:hAnsi="Arial" w:cs="Arial"/>
        </w:rPr>
        <w:t>eventuali maggiori costi sono a totale carico del beneficiario.</w:t>
      </w:r>
    </w:p>
    <w:p w14:paraId="2974620D" w14:textId="77777777" w:rsidR="00D6376F" w:rsidRPr="0037647D" w:rsidRDefault="00D6376F" w:rsidP="00D6376F">
      <w:pPr>
        <w:spacing w:line="240" w:lineRule="auto"/>
        <w:jc w:val="both"/>
        <w:rPr>
          <w:rFonts w:ascii="Arial" w:hAnsi="Arial" w:cs="Arial"/>
        </w:rPr>
      </w:pPr>
    </w:p>
    <w:p w14:paraId="020FAC33" w14:textId="473A01D7" w:rsidR="00024A34" w:rsidRPr="0037647D" w:rsidRDefault="00024A34" w:rsidP="00024A34">
      <w:pPr>
        <w:rPr>
          <w:rFonts w:ascii="Arial" w:hAnsi="Arial" w:cs="Arial"/>
        </w:rPr>
      </w:pPr>
      <w:r w:rsidRPr="0037647D">
        <w:rPr>
          <w:rFonts w:ascii="Arial" w:hAnsi="Arial" w:cs="Arial"/>
        </w:rPr>
        <w:t>Luogo e Data____________________</w:t>
      </w:r>
    </w:p>
    <w:p w14:paraId="7B5D9570" w14:textId="77777777" w:rsidR="00024A34" w:rsidRPr="0037647D" w:rsidRDefault="00024A34" w:rsidP="00024A34">
      <w:pPr>
        <w:ind w:left="4253"/>
        <w:jc w:val="center"/>
        <w:rPr>
          <w:rFonts w:ascii="Arial" w:hAnsi="Arial" w:cs="Arial"/>
        </w:rPr>
      </w:pPr>
      <w:bookmarkStart w:id="2" w:name="_Hlk208077641"/>
      <w:r w:rsidRPr="0037647D">
        <w:rPr>
          <w:rFonts w:ascii="Arial" w:hAnsi="Arial" w:cs="Arial"/>
        </w:rPr>
        <w:t>Il Legale Rappresentante del Beneficiario</w:t>
      </w:r>
    </w:p>
    <w:p w14:paraId="503AEE16" w14:textId="77777777" w:rsidR="00024A34" w:rsidRPr="0037647D" w:rsidRDefault="00024A34" w:rsidP="00024A34">
      <w:pPr>
        <w:ind w:left="4253"/>
        <w:jc w:val="center"/>
        <w:rPr>
          <w:rFonts w:ascii="Arial" w:hAnsi="Arial" w:cs="Arial"/>
        </w:rPr>
      </w:pPr>
      <w:r w:rsidRPr="0037647D">
        <w:rPr>
          <w:rFonts w:ascii="Arial" w:hAnsi="Arial" w:cs="Arial"/>
        </w:rPr>
        <w:t>(Firma digitale)</w:t>
      </w:r>
      <w:bookmarkEnd w:id="2"/>
    </w:p>
    <w:p w14:paraId="2C9E6D0B" w14:textId="7FCC9A54" w:rsidR="00617EEA" w:rsidRPr="005A093B" w:rsidRDefault="00617EEA" w:rsidP="00024A34">
      <w:pPr>
        <w:rPr>
          <w:rFonts w:ascii="Arial" w:hAnsi="Arial" w:cs="Arial"/>
        </w:rPr>
      </w:pPr>
    </w:p>
    <w:sectPr w:rsidR="00617EEA" w:rsidRPr="005A093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5F47" w14:textId="77777777" w:rsidR="00297E0B" w:rsidRPr="0037647D" w:rsidRDefault="00297E0B" w:rsidP="00D6376F">
      <w:pPr>
        <w:spacing w:after="0" w:line="240" w:lineRule="auto"/>
      </w:pPr>
      <w:r w:rsidRPr="0037647D">
        <w:separator/>
      </w:r>
    </w:p>
  </w:endnote>
  <w:endnote w:type="continuationSeparator" w:id="0">
    <w:p w14:paraId="7CDA25F8" w14:textId="77777777" w:rsidR="00297E0B" w:rsidRPr="0037647D" w:rsidRDefault="00297E0B" w:rsidP="00D6376F">
      <w:pPr>
        <w:spacing w:after="0" w:line="240" w:lineRule="auto"/>
      </w:pPr>
      <w:r w:rsidRPr="003764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06AC" w14:textId="77777777" w:rsidR="00297E0B" w:rsidRPr="0037647D" w:rsidRDefault="00297E0B" w:rsidP="00D6376F">
      <w:pPr>
        <w:spacing w:after="0" w:line="240" w:lineRule="auto"/>
      </w:pPr>
      <w:r w:rsidRPr="0037647D">
        <w:separator/>
      </w:r>
    </w:p>
  </w:footnote>
  <w:footnote w:type="continuationSeparator" w:id="0">
    <w:p w14:paraId="0494953E" w14:textId="77777777" w:rsidR="00297E0B" w:rsidRPr="0037647D" w:rsidRDefault="00297E0B" w:rsidP="00D6376F">
      <w:pPr>
        <w:spacing w:after="0" w:line="240" w:lineRule="auto"/>
      </w:pPr>
      <w:r w:rsidRPr="003764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EB23" w14:textId="7E85C691" w:rsidR="00D6376F" w:rsidRPr="0037647D" w:rsidRDefault="00D6376F" w:rsidP="00D6376F">
    <w:pPr>
      <w:pStyle w:val="Intestazione"/>
      <w:jc w:val="right"/>
      <w:rPr>
        <w:rFonts w:ascii="Arial" w:hAnsi="Arial" w:cs="Arial"/>
        <w:sz w:val="20"/>
        <w:szCs w:val="20"/>
      </w:rPr>
    </w:pPr>
    <w:r w:rsidRPr="0037647D">
      <w:rPr>
        <w:rFonts w:ascii="Arial" w:hAnsi="Arial" w:cs="Arial"/>
        <w:sz w:val="20"/>
        <w:szCs w:val="20"/>
      </w:rPr>
      <w:t>Allegato 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D92403"/>
    <w:multiLevelType w:val="hybridMultilevel"/>
    <w:tmpl w:val="9AA89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42DBB"/>
    <w:multiLevelType w:val="hybridMultilevel"/>
    <w:tmpl w:val="E27C59FA"/>
    <w:lvl w:ilvl="0" w:tplc="C2D2669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66E2"/>
    <w:multiLevelType w:val="hybridMultilevel"/>
    <w:tmpl w:val="FBEA0DD4"/>
    <w:lvl w:ilvl="0" w:tplc="8FAE79FA">
      <w:start w:val="5"/>
      <w:numFmt w:val="bullet"/>
      <w:lvlText w:val=""/>
      <w:lvlJc w:val="left"/>
      <w:pPr>
        <w:ind w:left="720" w:hanging="360"/>
      </w:pPr>
      <w:rPr>
        <w:rFonts w:ascii="Webdings" w:eastAsiaTheme="minorEastAsia" w:hAnsi="Web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021691">
    <w:abstractNumId w:val="8"/>
  </w:num>
  <w:num w:numId="2" w16cid:durableId="978148728">
    <w:abstractNumId w:val="6"/>
  </w:num>
  <w:num w:numId="3" w16cid:durableId="602687638">
    <w:abstractNumId w:val="5"/>
  </w:num>
  <w:num w:numId="4" w16cid:durableId="224878178">
    <w:abstractNumId w:val="4"/>
  </w:num>
  <w:num w:numId="5" w16cid:durableId="1831483948">
    <w:abstractNumId w:val="7"/>
  </w:num>
  <w:num w:numId="6" w16cid:durableId="1433818403">
    <w:abstractNumId w:val="3"/>
  </w:num>
  <w:num w:numId="7" w16cid:durableId="1265728449">
    <w:abstractNumId w:val="2"/>
  </w:num>
  <w:num w:numId="8" w16cid:durableId="777985812">
    <w:abstractNumId w:val="1"/>
  </w:num>
  <w:num w:numId="9" w16cid:durableId="840435849">
    <w:abstractNumId w:val="0"/>
  </w:num>
  <w:num w:numId="10" w16cid:durableId="1888104811">
    <w:abstractNumId w:val="9"/>
  </w:num>
  <w:num w:numId="11" w16cid:durableId="1592473852">
    <w:abstractNumId w:val="10"/>
  </w:num>
  <w:num w:numId="12" w16cid:durableId="1215463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4A34"/>
    <w:rsid w:val="000323AD"/>
    <w:rsid w:val="00034616"/>
    <w:rsid w:val="00043284"/>
    <w:rsid w:val="0006063C"/>
    <w:rsid w:val="0015074B"/>
    <w:rsid w:val="0016450F"/>
    <w:rsid w:val="001B08F3"/>
    <w:rsid w:val="001F7377"/>
    <w:rsid w:val="0029639D"/>
    <w:rsid w:val="00297E0B"/>
    <w:rsid w:val="00326F90"/>
    <w:rsid w:val="0037647D"/>
    <w:rsid w:val="005A093B"/>
    <w:rsid w:val="00617EEA"/>
    <w:rsid w:val="00671107"/>
    <w:rsid w:val="008C2DB2"/>
    <w:rsid w:val="00AA1D8D"/>
    <w:rsid w:val="00B47730"/>
    <w:rsid w:val="00BC75FE"/>
    <w:rsid w:val="00CB0664"/>
    <w:rsid w:val="00D6376F"/>
    <w:rsid w:val="00D747D5"/>
    <w:rsid w:val="00E1320D"/>
    <w:rsid w:val="00E15E3D"/>
    <w:rsid w:val="00EF4C20"/>
    <w:rsid w:val="00FC693F"/>
    <w:rsid w:val="00FD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095EB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63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12</cp:revision>
  <dcterms:created xsi:type="dcterms:W3CDTF">2013-12-23T23:15:00Z</dcterms:created>
  <dcterms:modified xsi:type="dcterms:W3CDTF">2026-05-18T15:04:00Z</dcterms:modified>
  <cp:category/>
</cp:coreProperties>
</file>